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F90CF" w14:textId="77777777" w:rsidR="006B2A12" w:rsidRPr="00602094" w:rsidRDefault="00E650AD">
      <w:pPr>
        <w:jc w:val="right"/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b/>
          <w:lang w:val="pl-PL"/>
        </w:rPr>
        <w:t>Załącznik nr 3 do SWZ</w:t>
      </w:r>
    </w:p>
    <w:p w14:paraId="34F31065" w14:textId="77777777" w:rsidR="006B2A12" w:rsidRPr="00602094" w:rsidRDefault="00E650AD">
      <w:pPr>
        <w:jc w:val="right"/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i/>
          <w:sz w:val="20"/>
          <w:lang w:val="pl-PL"/>
        </w:rPr>
        <w:t>Zobowiązanie podmiotu udostępniającego zasoby</w:t>
      </w:r>
    </w:p>
    <w:p w14:paraId="6BC8B932" w14:textId="77777777" w:rsidR="006B2A12" w:rsidRPr="00602094" w:rsidRDefault="006B2A12">
      <w:pPr>
        <w:rPr>
          <w:rFonts w:ascii="Beausite S Classic App" w:hAnsi="Beausite S Classic App"/>
          <w:lang w:val="pl-PL"/>
        </w:rPr>
      </w:pPr>
    </w:p>
    <w:p w14:paraId="0E75B073" w14:textId="77777777" w:rsidR="006B2A12" w:rsidRPr="00602094" w:rsidRDefault="00E650AD">
      <w:pPr>
        <w:jc w:val="center"/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b/>
          <w:sz w:val="28"/>
          <w:lang w:val="pl-PL"/>
        </w:rPr>
        <w:t>ZOBOWIĄZANIE PODMIOTU UDOSTĘPNIAJĄCEGO ZASOBY</w:t>
      </w:r>
    </w:p>
    <w:p w14:paraId="53FED3DD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i/>
          <w:sz w:val="16"/>
          <w:lang w:val="pl-PL"/>
        </w:rPr>
        <w:t>(składa wraz z ofertą Wykonawca korzystający z zasobów podmiotu trzeciego w celu wykazania spełniania warunków udziału w postępowaniu)</w:t>
      </w:r>
    </w:p>
    <w:p w14:paraId="7212A5F1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Ja/My niżej podpisani:</w:t>
      </w:r>
    </w:p>
    <w:p w14:paraId="5074F487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/imię i nazwisko osoby podpisującej/</w:t>
      </w:r>
    </w:p>
    <w:p w14:paraId="31D5C120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działając w imieniu i na rzecz:</w:t>
      </w:r>
    </w:p>
    <w:p w14:paraId="705EB98C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/nazwa (firma) i dokładny adres podmiotu udostępniającego zasoby/</w:t>
      </w:r>
    </w:p>
    <w:p w14:paraId="2D2EA949" w14:textId="77777777" w:rsidR="00602094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 xml:space="preserve">po zapoznaniu się z treścią ogłoszenia o zamówieniu oraz SWZ w postępowaniu prowadzonym w trybie podstawowym z możliwością negocjacji na realizację zadania pn.: </w:t>
      </w:r>
    </w:p>
    <w:p w14:paraId="7AE3F377" w14:textId="255A91B5" w:rsidR="00602094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 xml:space="preserve"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I”, nr sprawy: ZP.271.36-38.IN.2026.BC, </w:t>
      </w:r>
    </w:p>
    <w:p w14:paraId="7D01104A" w14:textId="722119B4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oświadczam/y, że zobowiązujemy się do udostępnienia Wykonawcy:</w:t>
      </w:r>
    </w:p>
    <w:p w14:paraId="2CDADE65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/nazwa i adres Wykonawcy/</w:t>
      </w:r>
    </w:p>
    <w:p w14:paraId="639297BD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posiadanych przez nas zasobów niezbędnych do realizacji zamówienia.</w:t>
      </w:r>
    </w:p>
    <w:p w14:paraId="09D41FB4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1) Zakres zasobów, jakie udostępniamy Wykonawcy:</w:t>
      </w:r>
    </w:p>
    <w:p w14:paraId="29D10167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…………………………………………………………………………………………………………………………</w:t>
      </w:r>
    </w:p>
    <w:p w14:paraId="522F8B0F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2) Sposób wykorzystania udostępnionych zasobów przy wykonywaniu zamówienia:</w:t>
      </w:r>
    </w:p>
    <w:p w14:paraId="04F69299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…………………………………………………………………………………………………………………………</w:t>
      </w:r>
    </w:p>
    <w:p w14:paraId="0262AA63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3) Zakres i okres naszego udziału przy wykonywaniu zamówienia:</w:t>
      </w:r>
    </w:p>
    <w:p w14:paraId="1E2F514A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…………………………………………………………………………………………………………………………</w:t>
      </w:r>
    </w:p>
    <w:p w14:paraId="184E35A4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4) Usługi, które zrealizujemy w ramach przedmiotu zamówienia, jeżeli udostępniane zasoby dotyczą zdolności zawodowej lub doświadczenia:</w:t>
      </w:r>
    </w:p>
    <w:p w14:paraId="0B6C9013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lastRenderedPageBreak/>
        <w:t>…………………………………………………………………………………………………………………………</w:t>
      </w:r>
      <w:r w:rsidRPr="00602094">
        <w:rPr>
          <w:rFonts w:ascii="Beausite S Classic App" w:hAnsi="Beausite S Classic App"/>
          <w:lang w:val="pl-PL"/>
        </w:rPr>
        <w:br/>
        <w:t>…………………………………………………………………………………………………………………………</w:t>
      </w:r>
    </w:p>
    <w:p w14:paraId="239BCAD6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Jeżeli udostępniane zasoby dotyczą wykształcenia, kwalifikacji zawodowych lub doświadczenia, zobowiązujemy się do faktycznego udziału w realizacji zamówienia w zakresie, do którego udostępniane zdolności są wymagane.</w:t>
      </w:r>
    </w:p>
    <w:p w14:paraId="5EDFE4EB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t>W związku z powyższym oddajemy Wykonawcy do dyspozycji ww. zasoby w celu korzystania z nich przy wykonywaniu zamówienia, w przypadku wyboru jego oferty.</w:t>
      </w:r>
    </w:p>
    <w:p w14:paraId="4E5DF82B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lang w:val="pl-PL"/>
        </w:rPr>
        <w:br/>
        <w:t>………………………………</w:t>
      </w:r>
      <w:r w:rsidRPr="00602094">
        <w:rPr>
          <w:rFonts w:ascii="Beausite S Classic App" w:hAnsi="Beausite S Classic App"/>
          <w:lang w:val="pl-PL"/>
        </w:rPr>
        <w:tab/>
      </w:r>
      <w:r w:rsidRPr="00602094">
        <w:rPr>
          <w:rFonts w:ascii="Beausite S Classic App" w:hAnsi="Beausite S Classic App"/>
          <w:lang w:val="pl-PL"/>
        </w:rPr>
        <w:tab/>
        <w:t>……………………………………</w:t>
      </w:r>
    </w:p>
    <w:p w14:paraId="06065993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sz w:val="18"/>
          <w:lang w:val="pl-PL"/>
        </w:rPr>
        <w:t>Miejscowość / data</w:t>
      </w:r>
      <w:r w:rsidRPr="00602094">
        <w:rPr>
          <w:rFonts w:ascii="Beausite S Classic App" w:hAnsi="Beausite S Classic App"/>
          <w:sz w:val="18"/>
          <w:lang w:val="pl-PL"/>
        </w:rPr>
        <w:tab/>
      </w:r>
      <w:r w:rsidRPr="00602094">
        <w:rPr>
          <w:rFonts w:ascii="Beausite S Classic App" w:hAnsi="Beausite S Classic App"/>
          <w:sz w:val="18"/>
          <w:lang w:val="pl-PL"/>
        </w:rPr>
        <w:tab/>
        <w:t>Podpis(y) osoby(osób) upoważnionej(ych) do reprezentowania podmiotu udostępniającego zasoby</w:t>
      </w:r>
    </w:p>
    <w:p w14:paraId="3CA7089C" w14:textId="77777777" w:rsidR="006B2A12" w:rsidRPr="00602094" w:rsidRDefault="00E650AD">
      <w:pPr>
        <w:rPr>
          <w:rFonts w:ascii="Beausite S Classic App" w:hAnsi="Beausite S Classic App"/>
          <w:lang w:val="pl-PL"/>
        </w:rPr>
      </w:pPr>
      <w:r w:rsidRPr="00602094">
        <w:rPr>
          <w:rFonts w:ascii="Beausite S Classic App" w:hAnsi="Beausite S Classic App"/>
          <w:i/>
          <w:sz w:val="16"/>
          <w:lang w:val="pl-PL"/>
        </w:rPr>
        <w:t>Podpisuje podmiot udostępniający zasoby.</w:t>
      </w:r>
    </w:p>
    <w:sectPr w:rsidR="006B2A12" w:rsidRPr="00602094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DA365" w14:textId="77777777" w:rsidR="00121D88" w:rsidRDefault="00121D88">
      <w:pPr>
        <w:spacing w:after="0" w:line="240" w:lineRule="auto"/>
      </w:pPr>
      <w:r>
        <w:separator/>
      </w:r>
    </w:p>
  </w:endnote>
  <w:endnote w:type="continuationSeparator" w:id="0">
    <w:p w14:paraId="108DD2F8" w14:textId="77777777" w:rsidR="00121D88" w:rsidRDefault="0012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9B103" w14:textId="77777777" w:rsidR="00602094" w:rsidRDefault="006020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846B" w14:textId="48035A9F" w:rsidR="006B2A12" w:rsidRPr="00602094" w:rsidRDefault="00E650AD">
    <w:pPr>
      <w:pStyle w:val="Stopka"/>
      <w:rPr>
        <w:rFonts w:ascii="Beausite S Classic App" w:hAnsi="Beausite S Classic App"/>
      </w:rPr>
    </w:pPr>
    <w:r w:rsidRPr="00602094">
      <w:rPr>
        <w:rFonts w:ascii="Beausite S Classic App" w:hAnsi="Beausite S Classic App"/>
        <w:sz w:val="16"/>
      </w:rPr>
      <w:t>ZP.271.</w:t>
    </w:r>
    <w:r w:rsidR="00602094">
      <w:rPr>
        <w:rFonts w:ascii="Beausite S Classic App" w:hAnsi="Beausite S Classic App"/>
        <w:sz w:val="16"/>
      </w:rPr>
      <w:t>36-38.IN.2026.BC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8ED26" w14:textId="77777777" w:rsidR="00602094" w:rsidRDefault="006020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51621" w14:textId="77777777" w:rsidR="00121D88" w:rsidRDefault="00121D88">
      <w:pPr>
        <w:spacing w:after="0" w:line="240" w:lineRule="auto"/>
      </w:pPr>
      <w:r>
        <w:separator/>
      </w:r>
    </w:p>
  </w:footnote>
  <w:footnote w:type="continuationSeparator" w:id="0">
    <w:p w14:paraId="481A4BDA" w14:textId="77777777" w:rsidR="00121D88" w:rsidRDefault="00121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A177" w14:textId="77777777" w:rsidR="00602094" w:rsidRDefault="006020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2D57" w14:textId="77777777" w:rsidR="006B2A12" w:rsidRPr="00602094" w:rsidRDefault="00E650AD">
    <w:pPr>
      <w:pStyle w:val="Nagwek"/>
      <w:jc w:val="center"/>
      <w:rPr>
        <w:rFonts w:ascii="Beausite S Classic App" w:hAnsi="Beausite S Classic App"/>
      </w:rPr>
    </w:pPr>
    <w:r w:rsidRPr="00602094">
      <w:rPr>
        <w:rFonts w:ascii="Beausite S Classic App" w:hAnsi="Beausite S Classic App"/>
        <w:i/>
        <w:sz w:val="16"/>
      </w:rPr>
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05F0" w14:textId="77777777" w:rsidR="00602094" w:rsidRDefault="006020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1631305">
    <w:abstractNumId w:val="8"/>
  </w:num>
  <w:num w:numId="2" w16cid:durableId="146361891">
    <w:abstractNumId w:val="6"/>
  </w:num>
  <w:num w:numId="3" w16cid:durableId="366418650">
    <w:abstractNumId w:val="5"/>
  </w:num>
  <w:num w:numId="4" w16cid:durableId="1546453132">
    <w:abstractNumId w:val="4"/>
  </w:num>
  <w:num w:numId="5" w16cid:durableId="2040737775">
    <w:abstractNumId w:val="7"/>
  </w:num>
  <w:num w:numId="6" w16cid:durableId="1941177877">
    <w:abstractNumId w:val="3"/>
  </w:num>
  <w:num w:numId="7" w16cid:durableId="1453095003">
    <w:abstractNumId w:val="2"/>
  </w:num>
  <w:num w:numId="8" w16cid:durableId="750196616">
    <w:abstractNumId w:val="1"/>
  </w:num>
  <w:num w:numId="9" w16cid:durableId="158133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1D88"/>
    <w:rsid w:val="0015074B"/>
    <w:rsid w:val="0029639D"/>
    <w:rsid w:val="00326F90"/>
    <w:rsid w:val="00336821"/>
    <w:rsid w:val="003E371A"/>
    <w:rsid w:val="004D7B5F"/>
    <w:rsid w:val="00602094"/>
    <w:rsid w:val="006B2A12"/>
    <w:rsid w:val="00884C8C"/>
    <w:rsid w:val="00AA1D8D"/>
    <w:rsid w:val="00B47730"/>
    <w:rsid w:val="00CB0664"/>
    <w:rsid w:val="00E650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79D16"/>
  <w14:defaultImageDpi w14:val="300"/>
  <w15:docId w15:val="{837381FE-39AB-4F6E-A58B-E0D263E1F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2121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Ciołek</cp:lastModifiedBy>
  <cp:revision>2</cp:revision>
  <dcterms:created xsi:type="dcterms:W3CDTF">2026-08-04T10:17:00Z</dcterms:created>
  <dcterms:modified xsi:type="dcterms:W3CDTF">2026-08-04T10:17:00Z</dcterms:modified>
  <cp:category/>
</cp:coreProperties>
</file>